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7816922" name="2fc8c20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352322" name="2fc8c200-0bdd-11f1-803f-b5e16a72f4c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6088202" name="4451692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674344" name="44516920-0bdd-11f1-803f-b5e16a72f4c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5734530" name="61a669d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1936339" name="61a669d0-0bdd-11f1-803f-b5e16a72f4c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4755419" name="c53bbae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658863" name="c53bbae0-0bdd-11f1-803f-b5e16a72f4c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6422486" name="220627b0-0bde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157970" name="220627b0-0bde-11f1-803f-b5e16a72f4c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2760743" name="8a48d430-0bde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175140" name="8a48d430-0bde-11f1-803f-b5e16a72f4c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804075" name="beb4c800-0bde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434037" name="beb4c800-0bde-11f1-803f-b5e16a72f4c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3654966" name="81de7b50-0bdf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478329" name="81de7b50-0bdf-11f1-803f-b5e16a72f4c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5085693" name="b79dca20-0bdf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162426" name="b79dca20-0bdf-11f1-803f-b5e16a72f4c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9012349" name="74852a20-0be0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997242" name="74852a20-0be0-11f1-803f-b5e16a72f4c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0681766" name="9d8a1c50-0be0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331092" name="9d8a1c50-0be0-11f1-803f-b5e16a72f4c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7121132" name="082537c0-0be1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744591" name="082537c0-0be1-11f1-803f-b5e16a72f4c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9932861" name="46d446a0-0be1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773055" name="46d446a0-0be1-11f1-803f-b5e16a72f4c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9933140" name="1da3bb20-0be2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416478" name="1da3bb20-0be2-11f1-803f-b5e16a72f4c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0790601" name="37296450-0be2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735861" name="37296450-0be2-11f1-803f-b5e16a72f4c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8369138" name="a054c320-0be2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601485" name="a054c320-0be2-11f1-803f-b5e16a72f4c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Sauna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Heizofen </w:t>
            </w:r>
          </w:p>
        </w:tc>
        <w:tc>
          <w:p>
            <w:pPr>
              <w:spacing w:before="0" w:after="0" w:line="240" w:lineRule="auto"/>
            </w:pPr>
            <w:r>
              <w:t>Ofen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6817441" name="d72146c0-0be3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78905" name="d72146c0-0be3-11f1-803f-b5e16a72f4c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Turnzimmer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0073372" name="0cbb5a50-0be4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363045" name="0cbb5a50-0be4-11f1-803f-b5e16a72f4c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Turnzimmer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0601761" name="31524400-0be4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431056" name="31524400-0be4-11f1-803f-b5e16a72f4c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Dusche / Sauna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5463046" name="42495ff0-0be4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337490" name="42495ff0-0be4-11f1-803f-b5e16a72f4c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Waschküche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4248587" name="61370c90-0be5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163983" name="61370c90-0be5-11f1-803f-b5e16a72f4c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4249777" name="c641e6a0-0be5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281031" name="c641e6a0-0be5-11f1-803f-b5e16a72f4c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Haltenriedstrasse 23, 6045 Meggen</w:t>
          </w:r>
        </w:p>
        <w:p>
          <w:pPr>
            <w:spacing w:before="0" w:after="0"/>
          </w:pPr>
          <w:r>
            <w:t>728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